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Wohnung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70268560" name="c77e8200-0d69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6574140" name="c77e8200-0d69-11f1-9f6f-c3de6f6daf4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26234846" name="e382bfc0-0d69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2126383" name="e382bfc0-0d69-11f1-9f6f-c3de6f6daf4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36287626" name="f99477e0-0d69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7404171" name="f99477e0-0d69-11f1-9f6f-c3de6f6daf4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90829762" name="10e3b91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0072709" name="10e3b910-0d6a-11f1-9f6f-c3de6f6daf4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29135664" name="235ce12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066721" name="235ce120-0d6a-11f1-9f6f-c3de6f6daf4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59304101" name="320cf34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7920241" name="320cf340-0d6a-11f1-9f6f-c3de6f6daf4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83561841" name="464382c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0759860" name="464382c0-0d6a-11f1-9f6f-c3de6f6daf44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Wohnung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93069264" name="56a7385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8607372" name="56a73850-0d6a-11f1-9f6f-c3de6f6daf44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Wohnung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80699592" name="d4e778b0-0d6a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4295357" name="d4e778b0-0d6a-11f1-9f6f-c3de6f6daf4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Altwiesenstrasse 46, 5436 Würenlos, Schweiz</w:t>
          </w:r>
        </w:p>
        <w:p>
          <w:pPr>
            <w:spacing w:before="0" w:after="0"/>
          </w:pPr>
          <w:r>
            <w:t>736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